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Curriculum Vitae</w:t>
      </w:r>
    </w:p>
    <w:p>
      <w:pPr>
        <w:pStyle w:val="Heading1"/>
      </w:pPr>
      <w:r>
        <w:t>Personal Information</w:t>
      </w:r>
    </w:p>
    <w:p>
      <w:r>
        <w:t>Name: Rozafa Shabani</w:t>
        <w:br/>
        <w:t>Address: Dardania 2, Street 21</w:t>
        <w:br/>
        <w:t>Phone: +383 44 973 917</w:t>
        <w:br/>
        <w:t>Email: rozafashabanii@gmail.com</w:t>
        <w:br/>
        <w:t>Date of Birth: May 23, 1992</w:t>
        <w:br/>
      </w:r>
    </w:p>
    <w:p>
      <w:pPr>
        <w:pStyle w:val="Heading1"/>
      </w:pPr>
      <w:r>
        <w:t>Career Objective</w:t>
      </w:r>
    </w:p>
    <w:p>
      <w:r>
        <w:t>Motivated and responsible individual seeking a position as a Sales and Administrative Assistant. Eager to contribute with excellent communication skills, a positive attitude, and a strong willingness to learn and grow professionally.</w:t>
      </w:r>
    </w:p>
    <w:p>
      <w:pPr>
        <w:pStyle w:val="Heading1"/>
      </w:pPr>
      <w:r>
        <w:t>Education</w:t>
      </w:r>
    </w:p>
    <w:p>
      <w:r>
        <w:t>AAB College – Prishtina, Kosovo</w:t>
        <w:br/>
        <w:t>Bachelor in Management and Informatics</w:t>
        <w:br/>
        <w:t>Graduated: May 25, 2016</w:t>
      </w:r>
    </w:p>
    <w:p>
      <w:pPr>
        <w:pStyle w:val="Heading1"/>
      </w:pPr>
      <w:r>
        <w:t>Skills</w:t>
      </w:r>
    </w:p>
    <w:p>
      <w:r>
        <w:t>- Basic computer skills (Word, Excel, Internet)</w:t>
        <w:br/>
        <w:t>- Good communication and customer service skills</w:t>
        <w:br/>
        <w:t>- Responsible, organized, and punctual</w:t>
        <w:br/>
        <w:t>- Fast learner and team-oriented</w:t>
        <w:br/>
        <w:t>- Positive and professional attitude</w:t>
        <w:br/>
      </w:r>
    </w:p>
    <w:p>
      <w:pPr>
        <w:pStyle w:val="Heading1"/>
      </w:pPr>
      <w:r>
        <w:t>Languages</w:t>
      </w:r>
    </w:p>
    <w:p>
      <w:r>
        <w:t>- Albanian – Native</w:t>
        <w:br/>
        <w:t>- English – Basic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